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Holzlager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1504677" name="019f650c-72e8-7a4b-8d75-3e88a17542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464448" name="019f650c-72e8-7a4b-8d75-3e88a1754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9588545" name="019f651a-b268-7633-bfec-478aeff43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141261" name="019f651a-b268-7633-bfec-478aeff43a3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8761863" name="019f6523-1072-7d50-a753-2c5182c55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687959" name="019f6523-1072-7d50-a753-2c5182c55b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2685922" name="019f6541-0d22-76be-8a21-317f4cfb9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552163" name="019f6541-0d22-76be-8a21-317f4cfb9e0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8965439" name="019f6544-5281-7d9d-a1d5-1fbe907bc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243971" name="019f6544-5281-7d9d-a1d5-1fbe907bc7b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Schlafzimmer/ links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8933879" name="019f6561-66c7-771e-9ea3-2de99a5de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973196" name="019f6561-66c7-771e-9ea3-2de99a5dec9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Schlafzimmer/ vorne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249561" name="019f6561-efd8-7106-8197-af584044a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33416" name="019f6561-efd8-7106-8197-af584044ab5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Schlafzimmer/ vorne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0719930" name="019f6569-0f9f-79ea-99d5-8c078fdb0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728185" name="019f6569-0f9f-79ea-99d5-8c078fdb01e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053823" name="019f656f-bfb8-7950-aad6-8bf41a352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297373" name="019f656f-bfb8-7950-aad6-8bf41a352b2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43384932" name="019f6577-36a0-714f-9b21-15284e123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600725" name="019f6577-36a0-714f-9b21-15284e1235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Holzlager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02304" name="019f6512-0b96-716c-895d-637ccbdef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047305" name="019f6512-0b96-716c-895d-637ccbdef88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5138919" name="019f651c-524b-7ffb-a277-3c82fceb45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08283" name="019f651c-524b-7ffb-a277-3c82fceb459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599165" name="019f6524-af40-7eb4-9b33-70f22d20f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35431" name="019f6524-af40-7eb4-9b33-70f22d20f0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4851269" name="019f6541-abd8-71c8-9498-70be6fbf4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873801" name="019f6541-abd8-71c8-9498-70be6fbf4c4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1601232" name="019f6546-6408-7815-9a37-6633b70e8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605576" name="019f6546-6408-7815-9a37-6633b70e8d0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5076235" name="019f6561-9d3f-75d9-9ea8-2a5b2621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192460" name="019f6561-9d3f-75d9-9ea8-2a5b262124a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vorne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71901145" name="019f6563-52c3-72ba-8f19-6ab5877500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119351" name="019f6563-52c3-72ba-8f19-6ab58775002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vorne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8318062" name="019f656a-6bca-70c1-85a8-bc4517dd7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715802" name="019f656a-6bca-70c1-85a8-bc4517dd7c4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5513862" name="019f6572-46ee-7e78-be09-8eccbfb4e3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525591" name="019f6572-46ee-7e78-be09-8eccbfb4e3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26805248" name="019f6577-c575-7f5a-8dfd-126f4f6e0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758911" name="019f6577-c575-7f5a-8dfd-126f4f6e005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WC/ 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400190" name="019f652e-f265-7ba8-bb19-91ab25d07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715689" name="019f652e-f265-7ba8-bb19-91ab25d07d3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96879" name="019f6539-59eb-7728-867b-18caac804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003087" name="019f6539-59eb-7728-867b-18caac804d8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138208"/>
                  <wp:effectExtent l="0" t="0" r="0" b="0"/>
                  <wp:docPr id="1954395338" name="019f666e-8b75-701d-967e-b15e3cc0d9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207274" name="019f666e-8b75-701d-967e-b15e3cc0d97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138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009755" name="019f6579-e090-7d79-a25c-1a64ce7ba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672603" name="019f6579-e090-7d79-a25c-1a64ce7bac4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9809120" name="019f658b-fb13-72b8-95c3-9b64ca5ce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05049" name="019f658b-fb13-72b8-95c3-9b64ca5ce43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Wieslergasse 34, Zürich</w:t>
          </w:r>
        </w:p>
        <w:p>
          <w:pPr>
            <w:spacing w:before="0" w:after="0"/>
          </w:pPr>
          <w:r>
            <w:t>DN 1074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